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Lager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Gestell Traverse </w:t>
            </w:r>
          </w:p>
        </w:tc>
        <w:tc>
          <w:p>
            <w:pPr>
              <w:spacing w:before="0" w:after="0" w:line="240" w:lineRule="auto"/>
            </w:pPr>
            <w:r>
              <w:t>Traverse </w:t>
            </w:r>
          </w:p>
        </w:tc>
        <w:tc>
          <w:p>
            <w:pPr>
              <w:spacing w:before="0" w:after="0" w:line="240" w:lineRule="auto"/>
            </w:pPr>
            <w:r>
              <w:t>Staub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18581121" name="891c7df0-0f0e-11f0-a41e-ffd047cc957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6888821" name="891c7df0-0f0e-11f0-a41e-ffd047cc957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KLP-1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Lager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Kompressor </w:t>
            </w:r>
          </w:p>
        </w:tc>
        <w:tc>
          <w:p>
            <w:pPr>
              <w:spacing w:before="0" w:after="0" w:line="240" w:lineRule="auto"/>
            </w:pPr>
            <w:r>
              <w:t>kompressor </w:t>
            </w:r>
          </w:p>
        </w:tc>
        <w:tc>
          <w:p>
            <w:pPr>
              <w:spacing w:before="0" w:after="0" w:line="240" w:lineRule="auto"/>
            </w:pPr>
            <w:r>
              <w:t>Staub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29908297" name="e0fcfb80-0f0e-11f0-84ca-ebb2c08bbb0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36540011" name="e0fcfb80-0f0e-11f0-84ca-ebb2c08bbb03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KLP-2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Lager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Lüftungsrohr </w:t>
            </w:r>
          </w:p>
        </w:tc>
        <w:tc>
          <w:p>
            <w:pPr>
              <w:spacing w:before="0" w:after="0" w:line="240" w:lineRule="auto"/>
            </w:pPr>
            <w:r>
              <w:t>Lüftungsrohr </w:t>
            </w:r>
          </w:p>
        </w:tc>
        <w:tc>
          <w:p>
            <w:pPr>
              <w:spacing w:before="0" w:after="0" w:line="240" w:lineRule="auto"/>
            </w:pPr>
            <w:r>
              <w:t>Staub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68497337" name="3a65c6c0-0f0f-11f0-a9d0-a92a50dc977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6677726" name="3a65c6c0-0f0f-11f0-a9d0-a92a50dc977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KLP-3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Lager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Gestell Traverse </w:t>
            </w:r>
          </w:p>
        </w:tc>
        <w:tc>
          <w:p>
            <w:pPr>
              <w:spacing w:before="0" w:after="0" w:line="240" w:lineRule="auto"/>
            </w:pPr>
            <w:r>
              <w:t>Traverse </w:t>
            </w:r>
          </w:p>
        </w:tc>
        <w:tc>
          <w:p>
            <w:pPr>
              <w:spacing w:before="0" w:after="0" w:line="240" w:lineRule="auto"/>
            </w:pPr>
            <w:r>
              <w:t>Staub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92851618" name="94e224e0-0f0f-11f0-a2ed-11e8a3c8c70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1773399" name="94e224e0-0f0f-11f0-a2ed-11e8a3c8c700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KLP-4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FA. BELFOR . Reuss-Strasse 9, 6038 Gisikon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